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会议签到表</w:t>
      </w:r>
    </w:p>
    <w:p>
      <w:r>
        <w:t>记录编号：FM-117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会议名称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会议日期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姓名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部门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职务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签名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表单编号：FM-117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